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35608629" name="019e8d69-6fcb-7b96-a65d-c7c307a2081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70503441" name="019e8d69-6fcb-7b96-a65d-c7c307a2081e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83356" name="019e8d69-836f-7df0-9de4-f125addc9d1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417231" name="019e8d69-836f-7df0-9de4-f125addc9d1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 / DG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11143532" name="019e8d6a-5193-7ea6-847a-894f55c8c42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706704" name="019e8d6a-5193-7ea6-847a-894f55c8c42f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98507829" name="019e8d6a-64ad-7772-a3d4-44ff8b0aec8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0510535" name="019e8d6a-64ad-7772-a3d4-44ff8b0aec8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80761712" name="019e8d6c-3231-77f4-8c36-0c6217f8603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3125604" name="019e8d6c-3231-77f4-8c36-0c6217f8603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1447814" name="019e8d6c-44af-7a63-8ba3-22275d242b8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3348226" name="019e8d6c-44af-7a63-8ba3-22275d242b8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Dorfstrasse 20, 8881 Tscherlach</w:t>
          </w:r>
        </w:p>
        <w:p>
          <w:pPr>
            <w:spacing w:before="0" w:after="0"/>
          </w:pPr>
          <w:r>
            <w:t>964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